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40" w:after="40"/>
        <w:jc w:val="left"/>
      </w:pPr>
      <w:r>
        <w:rPr>
          <w:rFonts w:ascii="Times New Roman" w:hAnsi="Times New Roman"/>
          <w:b/>
          <w:sz w:val="26"/>
        </w:rPr>
        <w:t>SAO Y BẢN CHÍNH</w:t>
      </w:r>
    </w:p>
    <w:p>
      <w:pPr>
        <w:spacing w:before="0" w:after="80"/>
        <w:jc w:val="left"/>
      </w:pPr>
      <w:r>
        <w:rPr>
          <w:rFonts w:ascii="Times New Roman" w:hAnsi="Times New Roman"/>
          <w:sz w:val="26"/>
        </w:rPr>
        <w:t>Số: ...-SY/VPTU                                      ..., ngày ... tháng ... năm 20...</w:t>
      </w:r>
    </w:p>
    <w:p>
      <w:pPr>
        <w:spacing w:before="0" w:after="40"/>
        <w:jc w:val="left"/>
      </w:pPr>
      <w:r>
        <w:rPr>
          <w:rFonts w:ascii="Times New Roman" w:hAnsi="Times New Roman"/>
          <w:sz w:val="22"/>
        </w:rPr>
        <w:t>Nơi nhận:</w:t>
        <w:br/>
        <w:t>- Như văn bản chính;</w:t>
        <w:br/>
        <w:t>- Lưu Văn phòng.</w:t>
      </w:r>
    </w:p>
    <w:p>
      <w:pPr>
        <w:spacing w:before="0" w:after="120"/>
        <w:ind w:right="1134"/>
        <w:jc w:val="right"/>
      </w:pPr>
      <w:r>
        <w:rPr>
          <w:rFonts w:ascii="Times New Roman" w:hAnsi="Times New Roman"/>
          <w:b/>
          <w:sz w:val="26"/>
        </w:rPr>
        <w:t>TL. BAN THƯỜNG VỤ</w:t>
        <w:br/>
        <w:t>CHÁNH VĂN PHÒNG</w:t>
        <w:br/>
        <w:br/>
        <w:br/>
        <w:br/>
        <w:t>[Họ và tên]</w:t>
      </w:r>
    </w:p>
    <w:sectPr w:rsidR="00FC693F" w:rsidRPr="0006063C" w:rsidSect="00034616">
      <w:headerReference w:type="default" r:id="rId9"/>
      <w:pgSz w:w="11906" w:h="16838"/>
      <w:pgMar w:top="1134" w:right="850" w:bottom="1134" w:left="1701" w:header="567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before="0" w:after="0"/>
      <w:jc w:val="center"/>
    </w:pPr>
    <w:r>
      <w:rPr>
        <w:rFonts w:ascii="Times New Roman" w:hAnsi="Times New Roman"/>
        <w:sz w:val="28"/>
      </w:rPr>
    </w:r>
    <w:fldSimple w:instr="PAGE"/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