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left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Ind w:w="0" w:type="dxa"/>
      </w:tblPr>
      <w:tblGrid>
        <w:gridCol w:w="4535"/>
        <w:gridCol w:w="4819"/>
      </w:tblGrid>
      <w:tr>
        <w:tc>
          <w:tcPr>
            <w:tcW w:type="dxa" w:w="4535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b w:val="0"/>
                <w:sz w:val="28"/>
              </w:rPr>
              <w:t>ĐẢNG BỘ XÃ/PHƯỜNG...</w:t>
            </w:r>
          </w:p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CHI BỘ...</w:t>
            </w:r>
          </w:p>
          <w:p>
            <w:pPr>
              <w:spacing w:before="0" w:after="40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*</w:t>
            </w:r>
          </w:p>
        </w:tc>
        <w:tc>
          <w:tcPr>
            <w:tcW w:type="dxa" w:w="4819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20"/>
              <w:jc w:val="center"/>
            </w:pPr>
            <w:r>
              <w:rPr>
                <w:rFonts w:ascii="Times New Roman" w:hAnsi="Times New Roman"/>
                <w:b/>
                <w:sz w:val="30"/>
              </w:rPr>
              <w:t>ĐẢNG CỘNG SẢN VIỆT NAM</w:t>
            </w:r>
          </w:p>
          <w:p>
            <w:pPr>
              <w:spacing w:before="0" w:after="6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————————————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i/>
                <w:sz w:val="28"/>
              </w:rPr>
              <w:t>..., ngày ... tháng ... năm 20...</w:t>
            </w:r>
          </w:p>
        </w:tc>
      </w:tr>
    </w:tbl>
    <w:p>
      <w:pPr>
        <w:spacing w:before="0" w:after="160"/>
      </w:pPr>
    </w:p>
    <w:p>
      <w:pPr>
        <w:spacing w:before="160" w:after="40"/>
        <w:jc w:val="center"/>
      </w:pPr>
      <w:r>
        <w:rPr>
          <w:rFonts w:ascii="Times New Roman" w:hAnsi="Times New Roman"/>
          <w:b/>
          <w:sz w:val="30"/>
        </w:rPr>
        <w:t>BIÊN BẢN</w:t>
      </w:r>
    </w:p>
    <w:p>
      <w:pPr>
        <w:spacing w:before="0" w:after="80"/>
        <w:jc w:val="center"/>
      </w:pPr>
      <w:r>
        <w:rPr>
          <w:rFonts w:ascii="Times New Roman" w:hAnsi="Times New Roman"/>
          <w:b/>
          <w:sz w:val="28"/>
        </w:rPr>
        <w:t>Hội nghị sinh hoạt Chi bộ định kỳ tháng ... năm 20...</w:t>
      </w:r>
    </w:p>
    <w:p>
      <w:pPr>
        <w:spacing w:before="0" w:after="120"/>
        <w:jc w:val="center"/>
      </w:pPr>
      <w:r>
        <w:rPr>
          <w:rFonts w:ascii="Times New Roman" w:hAnsi="Times New Roman"/>
          <w:sz w:val="28"/>
        </w:rPr>
        <w:t>-----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Thời gian: Vào hồi ... giờ ... ngày ... tháng ... năm 20...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Địa điểm: Tại phòng họp Chi bộ ...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Thành phần tham dự: Tổng số đảng viên: ... đồng chí (Chính thức: ...; Dự bị: ...). Có mặt: ... đồng chí; Vắng mặt: ... đồng chí (Lý do: ...).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Chủ trì hội nghị: Đồng chí Nguyễn Văn A - Bí thư Chi bộ.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Thư ký hội nghị: Đồng chí Trần Văn B - Chi ủy viên.</w:t>
      </w:r>
    </w:p>
    <w:p>
      <w:pPr>
        <w:spacing w:before="120" w:after="80" w:line="324" w:lineRule="auto"/>
        <w:jc w:val="both"/>
      </w:pPr>
      <w:r>
        <w:rPr>
          <w:rFonts w:ascii="Times New Roman" w:hAnsi="Times New Roman"/>
          <w:b/>
          <w:sz w:val="28"/>
        </w:rPr>
        <w:t>I. NỘI DUNG HỘI NGHỊ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1. Đồng chí Bí thư Chi bộ thông tin tình hình thời sự, quán triệt các văn bản chỉ đạo mới của cấp trên.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2. Đánh giá kết quả công tác lãnh đạo tháng trước và triển khai nhiệm vụ công tác tháng tiếp theo.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3. Ý kiến phát biểu thảo luận của các đồng chí đảng viên trong Chi bộ.</w:t>
      </w:r>
    </w:p>
    <w:p>
      <w:pPr>
        <w:spacing w:before="120" w:after="80" w:line="324" w:lineRule="auto"/>
        <w:jc w:val="both"/>
      </w:pPr>
      <w:r>
        <w:rPr>
          <w:rFonts w:ascii="Times New Roman" w:hAnsi="Times New Roman"/>
          <w:b/>
          <w:sz w:val="28"/>
        </w:rPr>
        <w:t>II. KẾT LUẬN VÀ BIỂU QUYẾT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Hội nghị đã biểu quyết thông qua Nghị quyết Chi bộ tháng ... với tỷ lệ nhất trí 100% số đảng viên có mặt.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Cuộc họp kết thúc vào hồi ... giờ ... cùng ngày. Biên bản đã được đọc lại cho toàn thể hội nghị nghe và nhất trí thông qua./.</w:t>
      </w:r>
    </w:p>
    <w:tbl>
      <w:tblPr>
        <w:tblW w:type="auto" w:w="0"/>
        <w:jc w:val="left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Ind w:w="0" w:type="dxa"/>
      </w:tblPr>
      <w:tblGrid>
        <w:gridCol w:w="4535"/>
        <w:gridCol w:w="4819"/>
      </w:tblGrid>
      <w:tr>
        <w:tc>
          <w:tcPr>
            <w:tcW w:type="dxa" w:w="4677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720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THƯ KÝ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Trần Văn B</w:t>
            </w:r>
          </w:p>
        </w:tc>
        <w:tc>
          <w:tcPr>
            <w:tcW w:type="dxa" w:w="4677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720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CHỦ TRÌ / BÍ THƯ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Nguyễn Văn A</w:t>
            </w:r>
          </w:p>
        </w:tc>
      </w:tr>
    </w:tbl>
    <w:sectPr w:rsidR="00FC693F" w:rsidRPr="0006063C" w:rsidSect="00034616">
      <w:headerReference w:type="default" r:id="rId9"/>
      <w:pgSz w:w="11906" w:h="16838"/>
      <w:pgMar w:top="1134" w:right="850" w:bottom="1134" w:left="1701" w:header="567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before="0" w:after="0"/>
      <w:jc w:val="center"/>
    </w:pPr>
    <w:r>
      <w:rPr>
        <w:rFonts w:ascii="Times New Roman" w:hAnsi="Times New Roman"/>
        <w:sz w:val="28"/>
      </w:rPr>
    </w:r>
    <w:fldSimple w:instr="PAGE"/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