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ỦY BAN NHÂN DÂN TỈNH...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VĂN PHÒNG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.../GM-VP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GIẤY MỜI</w:t>
      </w:r>
    </w:p>
    <w:p>
      <w:pPr>
        <w:spacing w:before="0" w:after="160"/>
        <w:jc w:val="center"/>
      </w:pPr>
      <w:r>
        <w:rPr>
          <w:rFonts w:ascii="Times New Roman" w:hAnsi="Times New Roman"/>
          <w:b/>
          <w:sz w:val="27"/>
        </w:rPr>
        <w:t>Dự cuộc họp đánh giá kết quả triển khai chuyển đổi số và chuẩn hóa văn bản điện tử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Ủy ban nhân dân tỉnh trân trọng kính mời: Đại diện Lãnh đạo các Sở, ban, ngành và Ủy ban nhân dân các địa phương.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Tới tham dự cuộc họp với nội dung cụ thể như sau: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1. Nội dung cuộc họp: Đánh giá tiến độ số hóa hồ sơ, ứng dụng chữ ký số và áp dụng phần mềm chuẩn hóa thể thức V-Format trong các cơ quan hành chính nhà nước.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2. Chủ trì cuộc họp: Đồng chí Phó Chủ tịch Thường trực Ủy ban nhân dân tỉnh.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3. Thời gian: Bắt đầu từ 08 giờ 00 phút, ngày 15 tháng 9 năm 2026 (Thứ Ba).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4. Địa điểm: Hội trường số 2, Trụ sở Ủy ban nhân dân tỉnh.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Đề nghị các đại biểu tham dự đúng giờ, chuẩn bị đầy đủ báo cáo bằng văn bản gửi về Văn phòng UBND tỉnh trước ngày 12 tháng 9 năm 2026./.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Như kính mời;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Chủ tịch, các PCT UBND tỉnh;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TH.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TL. CHỦ TỊCH</w:t>
            </w:r>
          </w:p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CHÁNH VĂN PHÒNG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Hoàng Văn E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