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sz w:val="26"/>
              </w:rPr>
              <w:t>UBND TỈNH...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UBND XÃ...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.../BB-UBND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5"/>
              </w:rPr>
              <w:t>CỘNG HÒA XÃ HỘI CHỦ NGHĨA VIỆT NAM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2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28"/>
        </w:rPr>
        <w:t>BIÊN BẢN</w:t>
      </w:r>
    </w:p>
    <w:p>
      <w:pPr>
        <w:spacing w:before="0" w:after="120"/>
        <w:jc w:val="center"/>
      </w:pPr>
      <w:r>
        <w:rPr>
          <w:rFonts w:ascii="Times New Roman" w:hAnsi="Times New Roman"/>
          <w:b/>
          <w:sz w:val="27"/>
        </w:rPr>
        <w:t>Cuộc họp giao ban công tác tháng và triển khai nhiệm vụ trọng tâm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Hôm nay, vào hồi ... giờ ... ngày ... tháng ... năm 20..., tại Hội trường UBND xã diễn ra cuộc họp giao ban thường kỳ.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8"/>
        </w:rPr>
        <w:t>I. THÀNH PHẦN THAM DỰ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- Chủ trì: Đồng chí Trần Văn B - Chủ tịch UBND xã.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- Thư ký: Đồng chí Nguyễn Thị M - Công chức Văn phòng - Thống kê.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- Thành phần: Các đồng chí Phó Chủ tịch UBND, công chức chuyên môn và Trưởng các thôn, tổ dân phố.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8"/>
        </w:rPr>
        <w:t>II. NỘI DUNG CUỘC HỌP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1. Đánh giá kết quả công tác trong tháng: Hội nghị đã nghe và thảo luận sôi nổi về các nhiệm vụ trọng tâm, biểu dương các đơn vị thực hiện tốt.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2. Kết luận của Chủ trì cuộc họp: Đồng chí Chủ tịch UBND xã giao nhiệm vụ cụ thể cho từng bộ phận, yêu cầu hoàn thành đúng hạn.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Cuộc họp kết thúc vào hồi ... giờ ... cùng ngày. Biên bản đã được thông qua và các thành viên thống nhất ký tên./.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2"/>
        <w:gridCol w:w="5102"/>
      </w:tblGrid>
      <w:tr>
        <w:tc>
          <w:tcPr>
            <w:tcW w:type="dxa" w:w="4252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THƯ KÝ CUỘC HỌP</w:t>
            </w:r>
          </w:p>
          <w:p>
            <w:pPr>
              <w:spacing w:before="720"/>
            </w:pPr>
          </w:p>
          <w:p>
            <w:pPr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Nguyễn Thị M</w:t>
            </w:r>
          </w:p>
        </w:tc>
        <w:tc>
          <w:tcPr>
            <w:tcW w:type="dxa" w:w="5102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CHỦ TỌA / CHỦ TRÌ</w:t>
            </w:r>
          </w:p>
          <w:p>
            <w:pPr>
              <w:spacing w:before="720"/>
            </w:pPr>
          </w:p>
          <w:p>
            <w:pPr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Trần Văn B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