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CỤC KHOA HỌC QUÂN SỰ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.../GGT-KH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80"/>
        <w:jc w:val="center"/>
      </w:pPr>
      <w:r>
        <w:rPr>
          <w:rFonts w:ascii="Times New Roman" w:hAnsi="Times New Roman"/>
          <w:b/>
          <w:sz w:val="28"/>
        </w:rPr>
        <w:t>GIẤY GIỚI THIỆU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Cục Khoa học Quân sự / Bộ Quốc phòng trân trọng giới thiệu: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Đồng chí: Đại tá Nguyễn Văn F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Chức vụ: Trưởng phòng Quản lý Khoa học Quân sự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Được cử đến: Viện Khoa học và Công nghệ Quân sự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Về việc: Phối hợp thẩm định đề tài nghiên cứu khoa học công nghệ cấp Bộ.</w:t>
      </w:r>
    </w:p>
    <w:p>
      <w:pPr>
        <w:spacing w:before="0" w:after="80" w:line="276" w:lineRule="auto"/>
        <w:ind w:firstLine="567"/>
        <w:jc w:val="both"/>
      </w:pPr>
      <w:r>
        <w:rPr>
          <w:rFonts w:ascii="Times New Roman" w:hAnsi="Times New Roman"/>
          <w:sz w:val="28"/>
        </w:rPr>
        <w:t>Giấy giới thiệu có giá trị đến hết ngày ... tháng ... năm 20.../.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trên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KH.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CỤC TRƯỞNG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Thiếu tướng NGÔ VĂN G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